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73A64" w14:textId="77777777" w:rsidR="00DD0355" w:rsidRDefault="00DD0355" w:rsidP="003C19FE">
      <w:pPr>
        <w:rPr>
          <w:b/>
          <w:bCs/>
          <w:sz w:val="40"/>
          <w:szCs w:val="40"/>
        </w:rPr>
      </w:pPr>
    </w:p>
    <w:p w14:paraId="1D073A65" w14:textId="318E1DFB" w:rsidR="003C19FE" w:rsidRPr="00FD0FAE" w:rsidRDefault="006D24A4" w:rsidP="003C19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1 – </w:t>
      </w:r>
      <w:r w:rsidR="003C19FE" w:rsidRPr="00FD0FAE">
        <w:rPr>
          <w:b/>
          <w:bCs/>
          <w:sz w:val="40"/>
          <w:szCs w:val="40"/>
        </w:rPr>
        <w:t>Inschrijvingsbiljet</w:t>
      </w:r>
      <w:r>
        <w:rPr>
          <w:b/>
          <w:bCs/>
          <w:sz w:val="40"/>
          <w:szCs w:val="40"/>
        </w:rPr>
        <w:t xml:space="preserve"> </w:t>
      </w:r>
      <w:r w:rsidR="00264822">
        <w:rPr>
          <w:b/>
          <w:bCs/>
          <w:sz w:val="40"/>
          <w:szCs w:val="40"/>
        </w:rPr>
        <w:t xml:space="preserve">(perceel </w:t>
      </w:r>
      <w:r w:rsidR="0084490D">
        <w:rPr>
          <w:b/>
          <w:bCs/>
          <w:sz w:val="40"/>
          <w:szCs w:val="40"/>
        </w:rPr>
        <w:t>4</w:t>
      </w:r>
      <w:r w:rsidR="00264822">
        <w:rPr>
          <w:b/>
          <w:bCs/>
          <w:sz w:val="40"/>
          <w:szCs w:val="40"/>
        </w:rPr>
        <w:t>)</w:t>
      </w:r>
    </w:p>
    <w:p w14:paraId="1D073A66" w14:textId="77777777" w:rsidR="00FD0FAE" w:rsidRDefault="00FD0FAE" w:rsidP="003C19FE"/>
    <w:p w14:paraId="1D073A67" w14:textId="77777777" w:rsidR="003C19FE" w:rsidRPr="003C19FE" w:rsidRDefault="003C19FE" w:rsidP="003C19FE">
      <w:r w:rsidRPr="003C19FE">
        <w:t>De hierna te noemen inschrijver(s):</w:t>
      </w:r>
    </w:p>
    <w:p w14:paraId="1D073A68" w14:textId="77777777" w:rsidR="00220940" w:rsidRDefault="00220940" w:rsidP="003C19FE"/>
    <w:p w14:paraId="1D073A69" w14:textId="77777777" w:rsidR="00FD0FAE" w:rsidRDefault="003C19FE" w:rsidP="003C19FE">
      <w:r w:rsidRPr="003C19FE">
        <w:t xml:space="preserve">a. _____________________________________________ </w:t>
      </w:r>
    </w:p>
    <w:p w14:paraId="1D073A6A" w14:textId="77777777" w:rsidR="00FD0FAE" w:rsidRDefault="003C19FE" w:rsidP="003C19FE">
      <w:r w:rsidRPr="003C19FE">
        <w:t xml:space="preserve">gevestigd te: _______________________________________ </w:t>
      </w:r>
    </w:p>
    <w:p w14:paraId="1D073A6B" w14:textId="77777777" w:rsidR="003C19FE" w:rsidRPr="003C19FE" w:rsidRDefault="003C19FE" w:rsidP="003C19FE">
      <w:r w:rsidRPr="003C19FE">
        <w:t>KVK-nummer ______________________________</w:t>
      </w:r>
    </w:p>
    <w:p w14:paraId="1D073A6C" w14:textId="77777777" w:rsidR="00220940" w:rsidRDefault="00220940" w:rsidP="003C19FE"/>
    <w:p w14:paraId="1D073A6D" w14:textId="77777777" w:rsidR="00FD0FAE" w:rsidRDefault="003C19FE" w:rsidP="003C19FE">
      <w:r w:rsidRPr="003C19FE">
        <w:t xml:space="preserve">b. _____________________________________________ </w:t>
      </w:r>
    </w:p>
    <w:p w14:paraId="1D073A6E" w14:textId="77777777" w:rsidR="00FD0FAE" w:rsidRDefault="003C19FE" w:rsidP="003C19FE">
      <w:r w:rsidRPr="003C19FE">
        <w:t xml:space="preserve">gevestigd te: _______________________________________ </w:t>
      </w:r>
    </w:p>
    <w:p w14:paraId="1D073A6F" w14:textId="77777777" w:rsidR="003C19FE" w:rsidRPr="003C19FE" w:rsidRDefault="003C19FE" w:rsidP="003C19FE">
      <w:r w:rsidRPr="003C19FE">
        <w:t>KVK-nummer ______________________________</w:t>
      </w:r>
    </w:p>
    <w:p w14:paraId="1D073A70" w14:textId="77777777" w:rsidR="00220940" w:rsidRDefault="00220940" w:rsidP="003C19FE"/>
    <w:p w14:paraId="1D073A71" w14:textId="77777777" w:rsidR="003C19FE" w:rsidRPr="00FD0FAE" w:rsidRDefault="00847FFD" w:rsidP="003C19FE">
      <w:pPr>
        <w:rPr>
          <w:i/>
        </w:rPr>
      </w:pPr>
      <w:r w:rsidRPr="00FD0FAE">
        <w:rPr>
          <w:i/>
        </w:rPr>
        <w:t xml:space="preserve"> </w:t>
      </w:r>
      <w:r w:rsidR="003C19FE" w:rsidRPr="00FD0FAE">
        <w:rPr>
          <w:i/>
        </w:rPr>
        <w:t xml:space="preserve">(Bij een natuurlijk persoon naam en voornamen voluit, bij een rechtspersoon de statutaire naam; bij een natuurlijk 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 xml:space="preserve">de woonplaats, bij een rechtspersoon </w:t>
      </w:r>
      <w:r w:rsidR="00FD0FAE">
        <w:rPr>
          <w:i/>
        </w:rPr>
        <w:t xml:space="preserve">het adres, de postcode en </w:t>
      </w:r>
      <w:r w:rsidR="003C19FE" w:rsidRPr="00FD0FAE">
        <w:rPr>
          <w:i/>
        </w:rPr>
        <w:t>de vestigingsplaats)</w:t>
      </w:r>
    </w:p>
    <w:p w14:paraId="1D073A72" w14:textId="77777777" w:rsidR="00FD0FAE" w:rsidRDefault="00FD0FAE" w:rsidP="003C19FE"/>
    <w:p w14:paraId="1D073A73" w14:textId="77777777" w:rsidR="003C19FE" w:rsidRPr="003C19FE" w:rsidRDefault="003C19FE" w:rsidP="003C19FE">
      <w:r w:rsidRPr="003C19FE">
        <w:t>verklaart (verklaren) zich door ondertekening dezes bereid de opdracht voor:</w:t>
      </w:r>
    </w:p>
    <w:p w14:paraId="1D073A74" w14:textId="77777777" w:rsidR="00220940" w:rsidRDefault="00220940" w:rsidP="003C19FE"/>
    <w:p w14:paraId="1D073A76" w14:textId="6CD7A838" w:rsidR="00FD0FAE" w:rsidRDefault="00C45D0F" w:rsidP="003C19FE">
      <w:pPr>
        <w:rPr>
          <w:b/>
          <w:sz w:val="28"/>
          <w:szCs w:val="28"/>
        </w:rPr>
      </w:pPr>
      <w:r w:rsidRPr="00C45D0F">
        <w:rPr>
          <w:b/>
          <w:sz w:val="28"/>
          <w:szCs w:val="28"/>
        </w:rPr>
        <w:t>AI 2025-0201 Aanbestedingsleidraad Teeltcontract Beplanting</w:t>
      </w:r>
      <w:r>
        <w:rPr>
          <w:b/>
          <w:sz w:val="28"/>
          <w:szCs w:val="28"/>
        </w:rPr>
        <w:t xml:space="preserve"> – Perceel </w:t>
      </w:r>
      <w:r w:rsidR="0084490D">
        <w:rPr>
          <w:b/>
          <w:sz w:val="28"/>
          <w:szCs w:val="28"/>
        </w:rPr>
        <w:t>4</w:t>
      </w:r>
    </w:p>
    <w:p w14:paraId="434D3FF3" w14:textId="77777777" w:rsidR="00C45D0F" w:rsidRDefault="00C45D0F" w:rsidP="003C19FE"/>
    <w:p w14:paraId="1D073A77" w14:textId="77777777" w:rsidR="003C19FE" w:rsidRDefault="003C19FE" w:rsidP="003C19FE">
      <w:r w:rsidRPr="003C19FE">
        <w:t>uit te voeren voor een bedrag, de omzetbelasting daarin niet inbegrepen, van:</w:t>
      </w:r>
    </w:p>
    <w:p w14:paraId="1D073A78" w14:textId="77777777" w:rsidR="00367491" w:rsidRPr="003C19FE" w:rsidRDefault="00367491" w:rsidP="003C19FE"/>
    <w:p w14:paraId="1D073A79" w14:textId="77777777" w:rsidR="003C19FE" w:rsidRDefault="003C19FE" w:rsidP="003C19FE">
      <w:r w:rsidRPr="003C19FE">
        <w:t>__________________________________________ euro (bedrag in cijfers)</w:t>
      </w:r>
    </w:p>
    <w:p w14:paraId="1D073A7A" w14:textId="77777777" w:rsidR="00367491" w:rsidRPr="003C19FE" w:rsidRDefault="00367491" w:rsidP="003C19FE"/>
    <w:p w14:paraId="1D073A7B" w14:textId="77777777" w:rsidR="00367491" w:rsidRPr="003C19FE" w:rsidRDefault="003C19FE" w:rsidP="003C19FE">
      <w:r w:rsidRPr="003C19FE">
        <w:t>__________________________________________ euro (bedrag in letters).</w:t>
      </w:r>
    </w:p>
    <w:p w14:paraId="1D073A7C" w14:textId="77777777" w:rsidR="00BE1DBE" w:rsidRDefault="00BE1DBE" w:rsidP="003C19FE"/>
    <w:p w14:paraId="1D073A7D" w14:textId="77777777" w:rsidR="003C19FE" w:rsidRDefault="003C19FE" w:rsidP="003C19FE">
      <w:r w:rsidRPr="003C19FE">
        <w:t>Het ter zake van de omzetbelastin</w:t>
      </w:r>
      <w:r w:rsidR="00367491">
        <w:t>g verschuldigde bedrag bedraagt:</w:t>
      </w:r>
    </w:p>
    <w:p w14:paraId="1D073A7E" w14:textId="77777777" w:rsidR="00367491" w:rsidRPr="003C19FE" w:rsidRDefault="00367491" w:rsidP="003C19FE"/>
    <w:p w14:paraId="1D073A7F" w14:textId="77777777" w:rsidR="003C19FE" w:rsidRDefault="003C19FE" w:rsidP="003C19FE">
      <w:r w:rsidRPr="003C19FE">
        <w:t>__________________________________________ euro (bedrag in cijfers)</w:t>
      </w:r>
    </w:p>
    <w:p w14:paraId="1D073A80" w14:textId="77777777" w:rsidR="00367491" w:rsidRPr="003C19FE" w:rsidRDefault="00367491" w:rsidP="003C19FE"/>
    <w:p w14:paraId="1D073A81" w14:textId="77777777" w:rsidR="003C19FE" w:rsidRPr="003C19FE" w:rsidRDefault="003C19FE" w:rsidP="003C19FE">
      <w:r w:rsidRPr="003C19FE">
        <w:t>__________________________________________ euro (bedrag in letters).</w:t>
      </w:r>
    </w:p>
    <w:p w14:paraId="1D073A82" w14:textId="77777777" w:rsidR="00FD0FAE" w:rsidRDefault="00FD0FAE" w:rsidP="003C19FE"/>
    <w:p w14:paraId="1D073A83" w14:textId="77777777" w:rsidR="003C19FE" w:rsidRPr="003C19FE" w:rsidRDefault="003C19FE" w:rsidP="003C19FE">
      <w:r w:rsidRPr="003C19FE">
        <w:t>In geval van een inschrijving door een samenwerkingsverband van ondernemers wijzen de inschrijvers de hierboven onder a. genoemde inschrijver aan als gemachtigde om hen in alle zaken</w:t>
      </w:r>
    </w:p>
    <w:p w14:paraId="1D073A84" w14:textId="77777777" w:rsidR="003C19FE" w:rsidRPr="003C19FE" w:rsidRDefault="003C19FE" w:rsidP="003C19FE">
      <w:r w:rsidRPr="003C19FE">
        <w:t>in het kader van de aanbestedingsprocedure en de uitvoering van de opdracht te vertegenwoordigen.</w:t>
      </w:r>
    </w:p>
    <w:p w14:paraId="1D073A85" w14:textId="77777777" w:rsidR="00FD0FAE" w:rsidRDefault="00FD0FAE" w:rsidP="003C19FE"/>
    <w:p w14:paraId="1D073A86" w14:textId="77777777" w:rsidR="003C19FE" w:rsidRPr="003C19FE" w:rsidRDefault="003C19FE" w:rsidP="003C19FE">
      <w:r w:rsidRPr="003C19FE">
        <w:t xml:space="preserve">De inschrijver(s) verklaart (verklaren) deze inschrijving te doen overeenkomstig de bepalingen van </w:t>
      </w:r>
      <w:r>
        <w:t>de Aanbestedingswet</w:t>
      </w:r>
      <w:r w:rsidRPr="003C19FE">
        <w:t xml:space="preserve"> 2012 en met inachtneming van de bepalingen en de gegevens</w:t>
      </w:r>
    </w:p>
    <w:p w14:paraId="1D073A87" w14:textId="77777777" w:rsidR="003C19FE" w:rsidRPr="003C19FE" w:rsidRDefault="003C19FE" w:rsidP="003C19FE">
      <w:r w:rsidRPr="003C19FE">
        <w:t>zoals deze zijn omschreven in de voor de inschrijving relevante stukken.</w:t>
      </w:r>
    </w:p>
    <w:p w14:paraId="1D073A88" w14:textId="77777777" w:rsidR="00FD0FAE" w:rsidRDefault="00FD0FAE" w:rsidP="003C19FE"/>
    <w:p w14:paraId="1D073A89" w14:textId="77777777" w:rsidR="00367491" w:rsidRDefault="00367491" w:rsidP="003C19FE"/>
    <w:p w14:paraId="1D073A8A" w14:textId="77777777" w:rsidR="00367491" w:rsidRDefault="00367491" w:rsidP="003C19FE"/>
    <w:p w14:paraId="1D073A8B" w14:textId="77777777" w:rsidR="00367491" w:rsidRDefault="00367491" w:rsidP="003C19FE"/>
    <w:p w14:paraId="1D073A8C" w14:textId="77777777" w:rsidR="00367491" w:rsidRDefault="00367491" w:rsidP="003C19FE"/>
    <w:p w14:paraId="1D073A8D" w14:textId="77777777" w:rsidR="00367491" w:rsidRDefault="00367491" w:rsidP="003C19FE"/>
    <w:p w14:paraId="1D073A8E" w14:textId="77777777" w:rsidR="00367491" w:rsidRDefault="00367491" w:rsidP="003C19FE"/>
    <w:p w14:paraId="1D073A8F" w14:textId="77777777" w:rsidR="00367491" w:rsidRDefault="00367491" w:rsidP="003C19FE"/>
    <w:p w14:paraId="1D073A90" w14:textId="77777777" w:rsidR="00367491" w:rsidRDefault="00367491" w:rsidP="003C19FE"/>
    <w:p w14:paraId="1D073A91" w14:textId="77777777" w:rsidR="00367491" w:rsidRDefault="00367491" w:rsidP="003C19FE"/>
    <w:p w14:paraId="1D073A92" w14:textId="77777777" w:rsidR="00367491" w:rsidRDefault="00367491" w:rsidP="003C19FE"/>
    <w:p w14:paraId="1D073A93" w14:textId="77777777" w:rsidR="003C19FE" w:rsidRPr="003C19FE" w:rsidRDefault="003C19FE" w:rsidP="003C19FE">
      <w:r w:rsidRPr="003C19FE">
        <w:t>Gedaan</w:t>
      </w:r>
      <w:r w:rsidR="00664B71">
        <w:t xml:space="preserve"> op _________________________</w:t>
      </w:r>
      <w:r w:rsidRPr="003C19FE">
        <w:t xml:space="preserve"> (datum), te ___</w:t>
      </w:r>
      <w:r w:rsidR="00664B71">
        <w:t>____________________________</w:t>
      </w:r>
      <w:r w:rsidRPr="003C19FE">
        <w:t>(plaats).</w:t>
      </w:r>
    </w:p>
    <w:p w14:paraId="1D073A94" w14:textId="77777777" w:rsidR="00220940" w:rsidRDefault="00220940" w:rsidP="003C19FE"/>
    <w:p w14:paraId="1D073A95" w14:textId="77777777" w:rsidR="003C19FE" w:rsidRPr="003C19FE" w:rsidRDefault="003C19FE" w:rsidP="003C19FE">
      <w:r w:rsidRPr="003C19FE">
        <w:t>De inschrijver(s)</w:t>
      </w:r>
    </w:p>
    <w:p w14:paraId="1D073A96" w14:textId="77777777" w:rsidR="00367491" w:rsidRDefault="00367491" w:rsidP="003C19FE"/>
    <w:p w14:paraId="1D073A97" w14:textId="77777777" w:rsidR="00FD0FAE" w:rsidRDefault="003C19FE" w:rsidP="003C19FE">
      <w:r w:rsidRPr="003C19FE">
        <w:t>a. ___________________________________ (naam)</w:t>
      </w:r>
    </w:p>
    <w:p w14:paraId="1D073A98" w14:textId="77777777" w:rsidR="00367491" w:rsidRDefault="00367491" w:rsidP="003C19FE"/>
    <w:p w14:paraId="1D073A99" w14:textId="77777777" w:rsidR="003C19FE" w:rsidRDefault="003C19FE" w:rsidP="003C19FE">
      <w:r w:rsidRPr="003C19FE">
        <w:t xml:space="preserve"> ___________________________________ (functie)</w:t>
      </w:r>
    </w:p>
    <w:p w14:paraId="1D073A9A" w14:textId="77777777" w:rsidR="006B77D2" w:rsidRDefault="006B77D2" w:rsidP="006B77D2">
      <w:pPr>
        <w:jc w:val="right"/>
      </w:pPr>
    </w:p>
    <w:p w14:paraId="1D073A9B" w14:textId="77777777" w:rsidR="006B77D2" w:rsidRPr="003C19F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D073A9C" w14:textId="77777777" w:rsidR="00FD0FAE" w:rsidRDefault="00FD0FAE" w:rsidP="003C19FE"/>
    <w:p w14:paraId="1D073A9D" w14:textId="77777777" w:rsidR="006B77D2" w:rsidRDefault="006B77D2" w:rsidP="003C19FE"/>
    <w:p w14:paraId="1D073A9E" w14:textId="77777777" w:rsidR="00FD0FAE" w:rsidRDefault="003C19FE" w:rsidP="003C19FE">
      <w:r w:rsidRPr="003C19FE">
        <w:t xml:space="preserve">b. ___________________________________ (naam) </w:t>
      </w:r>
    </w:p>
    <w:p w14:paraId="1D073A9F" w14:textId="77777777" w:rsidR="00367491" w:rsidRDefault="00367491" w:rsidP="003C19FE"/>
    <w:p w14:paraId="1D073AA0" w14:textId="77777777" w:rsidR="003C19FE" w:rsidRPr="003C19FE" w:rsidRDefault="003C19FE" w:rsidP="003C19FE">
      <w:r w:rsidRPr="003C19FE">
        <w:t>___________________________________ (functie)</w:t>
      </w:r>
    </w:p>
    <w:p w14:paraId="1D073AA1" w14:textId="77777777" w:rsidR="006B77D2" w:rsidRDefault="006B77D2" w:rsidP="006B77D2">
      <w:pPr>
        <w:jc w:val="right"/>
      </w:pPr>
    </w:p>
    <w:p w14:paraId="1D073AA2" w14:textId="77777777" w:rsidR="00FD0FAE" w:rsidRDefault="006B77D2" w:rsidP="006B77D2">
      <w:pPr>
        <w:jc w:val="right"/>
      </w:pPr>
      <w:r w:rsidRPr="003C19FE">
        <w:t>(handtekening)</w:t>
      </w:r>
      <w:r>
        <w:t xml:space="preserve"> </w:t>
      </w:r>
      <w:r w:rsidRPr="003C19FE">
        <w:t>____</w:t>
      </w:r>
      <w:r>
        <w:t>_______________________________</w:t>
      </w:r>
    </w:p>
    <w:p w14:paraId="1D073AA3" w14:textId="77777777" w:rsidR="006B77D2" w:rsidRDefault="006B77D2" w:rsidP="00847FFD"/>
    <w:sectPr w:rsidR="006B77D2" w:rsidSect="00177A29">
      <w:headerReference w:type="default" r:id="rId13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B763C" w14:textId="77777777" w:rsidR="00063587" w:rsidRDefault="00063587" w:rsidP="00220940">
      <w:pPr>
        <w:spacing w:line="240" w:lineRule="auto"/>
      </w:pPr>
      <w:r>
        <w:separator/>
      </w:r>
    </w:p>
  </w:endnote>
  <w:endnote w:type="continuationSeparator" w:id="0">
    <w:p w14:paraId="209AD138" w14:textId="77777777" w:rsidR="00063587" w:rsidRDefault="00063587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5BECF" w14:textId="77777777" w:rsidR="00063587" w:rsidRDefault="00063587" w:rsidP="00220940">
      <w:pPr>
        <w:spacing w:line="240" w:lineRule="auto"/>
      </w:pPr>
      <w:r>
        <w:separator/>
      </w:r>
    </w:p>
  </w:footnote>
  <w:footnote w:type="continuationSeparator" w:id="0">
    <w:p w14:paraId="6397B72E" w14:textId="77777777" w:rsidR="00063587" w:rsidRDefault="00063587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3AA8" w14:textId="77777777" w:rsidR="00220940" w:rsidRPr="00220940" w:rsidRDefault="00220940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44778A3D" w14:textId="77777777" w:rsidR="00A9785D" w:rsidRDefault="00A9785D">
    <w:pPr>
      <w:pStyle w:val="Koptekst"/>
      <w:rPr>
        <w:sz w:val="18"/>
        <w:szCs w:val="18"/>
      </w:rPr>
    </w:pPr>
    <w:r w:rsidRPr="00A9785D">
      <w:rPr>
        <w:sz w:val="18"/>
        <w:szCs w:val="18"/>
      </w:rPr>
      <w:t>AI 2025-0201 Aanbestedingsleidraad Teeltcontract Beplanting</w:t>
    </w:r>
  </w:p>
  <w:p w14:paraId="1D073AAA" w14:textId="5BA783C9" w:rsidR="00220940" w:rsidRPr="00220940" w:rsidRDefault="00CC39EC">
    <w:pPr>
      <w:pStyle w:val="Koptekst"/>
      <w:rPr>
        <w:sz w:val="18"/>
        <w:szCs w:val="18"/>
      </w:rPr>
    </w:pPr>
    <w:r>
      <w:rPr>
        <w:sz w:val="18"/>
        <w:szCs w:val="18"/>
      </w:rPr>
      <w:t>Bijlage 1 - Inschrijvingsbiljet</w:t>
    </w:r>
  </w:p>
  <w:p w14:paraId="1D073AAB" w14:textId="77777777" w:rsidR="00220940" w:rsidRPr="00220940" w:rsidRDefault="00220940">
    <w:pPr>
      <w:pStyle w:val="Kopteks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9620114">
    <w:abstractNumId w:val="0"/>
  </w:num>
  <w:num w:numId="2" w16cid:durableId="474303035">
    <w:abstractNumId w:val="2"/>
  </w:num>
  <w:num w:numId="3" w16cid:durableId="262153012">
    <w:abstractNumId w:val="6"/>
  </w:num>
  <w:num w:numId="4" w16cid:durableId="1412505975">
    <w:abstractNumId w:val="5"/>
  </w:num>
  <w:num w:numId="5" w16cid:durableId="1236935617">
    <w:abstractNumId w:val="0"/>
  </w:num>
  <w:num w:numId="6" w16cid:durableId="286785966">
    <w:abstractNumId w:val="1"/>
  </w:num>
  <w:num w:numId="7" w16cid:durableId="981420008">
    <w:abstractNumId w:val="4"/>
  </w:num>
  <w:num w:numId="8" w16cid:durableId="1874071434">
    <w:abstractNumId w:val="3"/>
  </w:num>
  <w:num w:numId="9" w16cid:durableId="1404714669">
    <w:abstractNumId w:val="6"/>
  </w:num>
  <w:num w:numId="10" w16cid:durableId="1440376441">
    <w:abstractNumId w:val="5"/>
  </w:num>
  <w:num w:numId="11" w16cid:durableId="752051250">
    <w:abstractNumId w:val="5"/>
  </w:num>
  <w:num w:numId="12" w16cid:durableId="867641873">
    <w:abstractNumId w:val="5"/>
  </w:num>
  <w:num w:numId="13" w16cid:durableId="1601059271">
    <w:abstractNumId w:val="5"/>
  </w:num>
  <w:num w:numId="14" w16cid:durableId="1327174997">
    <w:abstractNumId w:val="5"/>
  </w:num>
  <w:num w:numId="15" w16cid:durableId="643464341">
    <w:abstractNumId w:val="5"/>
  </w:num>
  <w:num w:numId="16" w16cid:durableId="2093309441">
    <w:abstractNumId w:val="5"/>
  </w:num>
  <w:num w:numId="17" w16cid:durableId="1487471772">
    <w:abstractNumId w:val="5"/>
  </w:num>
  <w:num w:numId="18" w16cid:durableId="1278026258">
    <w:abstractNumId w:val="5"/>
  </w:num>
  <w:num w:numId="19" w16cid:durableId="1744522275">
    <w:abstractNumId w:val="3"/>
  </w:num>
  <w:num w:numId="20" w16cid:durableId="20207137">
    <w:abstractNumId w:val="6"/>
  </w:num>
  <w:num w:numId="21" w16cid:durableId="731928529">
    <w:abstractNumId w:val="0"/>
  </w:num>
  <w:num w:numId="22" w16cid:durableId="1634100241">
    <w:abstractNumId w:val="1"/>
  </w:num>
  <w:num w:numId="23" w16cid:durableId="892814598">
    <w:abstractNumId w:val="4"/>
  </w:num>
  <w:num w:numId="24" w16cid:durableId="1973897063">
    <w:abstractNumId w:val="0"/>
  </w:num>
  <w:num w:numId="25" w16cid:durableId="2088532363">
    <w:abstractNumId w:val="0"/>
  </w:num>
  <w:num w:numId="26" w16cid:durableId="201040204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4A4"/>
    <w:rsid w:val="00063587"/>
    <w:rsid w:val="000B46D8"/>
    <w:rsid w:val="00177A29"/>
    <w:rsid w:val="00196D06"/>
    <w:rsid w:val="001D7759"/>
    <w:rsid w:val="00220940"/>
    <w:rsid w:val="00264822"/>
    <w:rsid w:val="002B5524"/>
    <w:rsid w:val="002D0E31"/>
    <w:rsid w:val="00367491"/>
    <w:rsid w:val="003B3222"/>
    <w:rsid w:val="003C19FE"/>
    <w:rsid w:val="00424DED"/>
    <w:rsid w:val="00482A4F"/>
    <w:rsid w:val="004A6373"/>
    <w:rsid w:val="00527398"/>
    <w:rsid w:val="00632123"/>
    <w:rsid w:val="00664B71"/>
    <w:rsid w:val="006B15E1"/>
    <w:rsid w:val="006B77D2"/>
    <w:rsid w:val="006C583D"/>
    <w:rsid w:val="006D24A4"/>
    <w:rsid w:val="008104C5"/>
    <w:rsid w:val="008402D9"/>
    <w:rsid w:val="0084490D"/>
    <w:rsid w:val="00847FFD"/>
    <w:rsid w:val="0086631D"/>
    <w:rsid w:val="009175F9"/>
    <w:rsid w:val="009761CF"/>
    <w:rsid w:val="009B0D92"/>
    <w:rsid w:val="009C5826"/>
    <w:rsid w:val="00A03098"/>
    <w:rsid w:val="00A3732E"/>
    <w:rsid w:val="00A53085"/>
    <w:rsid w:val="00A86DE4"/>
    <w:rsid w:val="00A9785D"/>
    <w:rsid w:val="00BD0C39"/>
    <w:rsid w:val="00BE1DBE"/>
    <w:rsid w:val="00C45D0F"/>
    <w:rsid w:val="00CB3FD9"/>
    <w:rsid w:val="00CC39EC"/>
    <w:rsid w:val="00D93CF8"/>
    <w:rsid w:val="00DD0355"/>
    <w:rsid w:val="00EB1492"/>
    <w:rsid w:val="00F12262"/>
    <w:rsid w:val="00F12F0D"/>
    <w:rsid w:val="00F24059"/>
    <w:rsid w:val="00F74AA4"/>
    <w:rsid w:val="00F806AD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73A64"/>
  <w15:docId w15:val="{818975B1-1214-4167-BAC7-784CAB2E8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basedOn w:val="Standaard"/>
    <w:uiPriority w:val="34"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ennisBasis document RenE" ma:contentTypeID="0x01010091F31BF392871E4AB6E277D297859ADF010008A8E96855AE184DA8E9BB966E7722A8" ma:contentTypeVersion="22" ma:contentTypeDescription="" ma:contentTypeScope="" ma:versionID="afb4dfe766797f54d3655d39f0be9445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02998913-3846-4f08-8ba7-dc1a0ba2527b" targetNamespace="http://schemas.microsoft.com/office/2006/metadata/properties" ma:root="true" ma:fieldsID="23612d48d1c0d872f377f38b259203d0" ns2:_="" ns3:_="" ns4:_="">
    <xsd:import namespace="451ceeed-c77b-4a37-aea6-85893f5a9fb4"/>
    <xsd:import namespace="cdbe2661-d840-4850-8710-6d272de092d7"/>
    <xsd:import namespace="02998913-3846-4f08-8ba7-dc1a0ba2527b"/>
    <xsd:element name="properties">
      <xsd:complexType>
        <xsd:sequence>
          <xsd:element name="documentManagement">
            <xsd:complexType>
              <xsd:all>
                <xsd:element ref="ns2:Contactpersoon" minOccurs="0"/>
                <xsd:element ref="ns3:EigenaarKennisBasisDocument" minOccurs="0"/>
                <xsd:element ref="ns3:Verloopdatum" minOccurs="0"/>
                <xsd:element ref="ns3:p5794e9d59e44bd8b49923f10f35147b" minOccurs="0"/>
                <xsd:element ref="ns3:ie2fe3e7d5304be5ba2792503bccda19" minOccurs="0"/>
                <xsd:element ref="ns2:TaxCatchAllLabel" minOccurs="0"/>
                <xsd:element ref="ns3:hac2f2c6499e4144b3673a1fcb60196f" minOccurs="0"/>
                <xsd:element ref="ns3:b39ef065e06e489a9d64a55da15c4643" minOccurs="0"/>
                <xsd:element ref="ns2:TaxCatchAll" minOccurs="0"/>
                <xsd:element ref="ns2:TaxKeywordTaxHTField" minOccurs="0"/>
                <xsd:element ref="ns3:o5e923ed7cea4d4092a8dd36d4299ee8" minOccurs="0"/>
                <xsd:element ref="ns3:hc0f62153c0847b9889c85c3d2d4ecd7" minOccurs="0"/>
                <xsd:element ref="ns3:e76192b166a6497a80a49e88ec534b5a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Contactpersoon" ma:index="6" nillable="true" ma:displayName="Contactpersoon" ma:description="Selecteer hier één of meerdere contactpersonen zodat de gebruiker weet wie men vragen kan stellen over de inhoud" ma:list="UserInfo" ma:SharePointGroup="0" ma:internalName="Contactpersoon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16" nillable="true" ma:displayName="Taxonomy Catch All Column1" ma:hidden="true" ma:list="{df29fee2-2b02-476d-8796-cf2d9d2aca06}" ma:internalName="TaxCatchAllLabel" ma:readOnly="true" ma:showField="CatchAllDataLabel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0" nillable="true" ma:displayName="Taxonomy Catch All Column" ma:hidden="true" ma:list="{df29fee2-2b02-476d-8796-cf2d9d2aca06}" ma:internalName="TaxCatchAll" ma:showField="CatchAllData" ma:web="02998913-3846-4f08-8ba7-dc1a0ba252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EigenaarKennisBasisDocument" ma:index="7" nillable="true" ma:displayName="Eigenaarschap" ma:description="Beschrijf hier kort wie de eigenaar is van het document. Hier kan je bijvoorbeeld de naam van een vakgroep, project, afdeling of directie invoeren." ma:internalName="EigenaarKennisBasisDocument">
      <xsd:simpleType>
        <xsd:restriction base="dms:Text">
          <xsd:maxLength value="255"/>
        </xsd:restriction>
      </xsd:simpleType>
    </xsd:element>
    <xsd:element name="Verloopdatum" ma:index="8" nillable="true" ma:displayName="Verloopdatum" ma:description="Selecteer hier de verloopdatum, indien dit van toepassing is op het document" ma:format="DateOnly" ma:internalName="Verloopdatum">
      <xsd:simpleType>
        <xsd:restriction base="dms:DateTime"/>
      </xsd:simpleType>
    </xsd:element>
    <xsd:element name="p5794e9d59e44bd8b49923f10f35147b" ma:index="10" nillable="true" ma:taxonomy="true" ma:internalName="p5794e9d59e44bd8b49923f10f35147b" ma:taxonomyFieldName="Doelgroep" ma:displayName="Doelgroep" ma:default="" ma:fieldId="{95794e9d-59e4-4bd8-b499-23f10f35147b}" ma:taxonomyMulti="true" ma:sspId="3676cea4-3086-4dea-a929-70cf350c881a" ma:termSetId="aa5be3d5-f2f9-42e5-b49d-1abfa4d851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e2fe3e7d5304be5ba2792503bccda19" ma:index="12" nillable="true" ma:taxonomy="true" ma:internalName="ie2fe3e7d5304be5ba2792503bccda19" ma:taxonomyFieldName="Kwaliteitsstatus" ma:displayName="Kwaliteitsstatus" ma:default="1;#Niet beoordeeld|a2f02964-ec86-4ced-8125-ad4b0dcb2ecf" ma:fieldId="{2e2fe3e7-d530-4be5-ba27-92503bccda19}" ma:sspId="3676cea4-3086-4dea-a929-70cf350c881a" ma:termSetId="0a836fad-0058-4a2e-82f9-b0af2728bd1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c2f2c6499e4144b3673a1fcb60196f" ma:index="17" nillable="true" ma:taxonomy="true" ma:internalName="hac2f2c6499e4144b3673a1fcb60196f" ma:taxonomyFieldName="Projecttype" ma:displayName="Projecttype" ma:readOnly="false" ma:default="" ma:fieldId="{1ac2f2c6-499e-4144-b367-3a1fcb60196f}" ma:taxonomyMulti="true" ma:sspId="3676cea4-3086-4dea-a929-70cf350c881a" ma:termSetId="d406a8b7-e170-452b-8b9c-cd8543d10db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39ef065e06e489a9d64a55da15c4643" ma:index="19" nillable="true" ma:taxonomy="true" ma:internalName="b39ef065e06e489a9d64a55da15c4643" ma:taxonomyFieldName="InformatieType" ma:displayName="Informatie type" ma:default="" ma:fieldId="{b39ef065-e06e-489a-9d64-a55da15c4643}" ma:sspId="3676cea4-3086-4dea-a929-70cf350c881a" ma:termSetId="b6092d92-d746-45d8-a871-90124c4705d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e923ed7cea4d4092a8dd36d4299ee8" ma:index="23" nillable="true" ma:taxonomy="true" ma:internalName="o5e923ed7cea4d4092a8dd36d4299ee8" ma:taxonomyFieldName="Inrichting" ma:displayName="Inrichting" ma:default="2;#KennisBasis:Kennisnetwerk:Vakgroep|cbe262ea-43e2-42ec-9207-e5c0d2c143cb" ma:fieldId="{85e923ed-7cea-4d40-92a8-dd36d4299ee8}" ma:sspId="3676cea4-3086-4dea-a929-70cf350c881a" ma:termSetId="565ce023-f112-470e-a5a5-03aa0b6a148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f62153c0847b9889c85c3d2d4ecd7" ma:index="25" nillable="true" ma:taxonomy="true" ma:internalName="hc0f62153c0847b9889c85c3d2d4ecd7" ma:taxonomyFieldName="Organisatieonderdeel" ma:displayName="Organisatieonderdeel" ma:default="3;#Ingenieursbureau|9b904282-b3c0-464b-a9c1-c981b6016c99" ma:fieldId="{1c0f6215-3c08-47b9-889c-85c3d2d4ecd7}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6192b166a6497a80a49e88ec534b5a" ma:index="27" nillable="true" ma:taxonomy="true" ma:internalName="e76192b166a6497a80a49e88ec534b5a" ma:taxonomyFieldName="GerelateerdeOrganisatieonderdelen" ma:displayName="Gerelateerde organisatieonderdelen" ma:default="3;#Ingenieursbureau|9b904282-b3c0-464b-a9c1-c981b6016c99" ma:fieldId="{e76192b1-66a6-497a-80a4-9e88ec534b5a}" ma:taxonomyMulti="true" ma:sspId="3676cea4-3086-4dea-a929-70cf350c881a" ma:termSetId="00be97c8-2dfd-4b60-9a89-0f8ff6d1794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8913-3846-4f08-8ba7-dc1a0ba2527b" elementFormDefault="qualified">
    <xsd:import namespace="http://schemas.microsoft.com/office/2006/documentManagement/types"/>
    <xsd:import namespace="http://schemas.microsoft.com/office/infopath/2007/PartnerControls"/>
    <xsd:element name="_dlc_DocId" ma:index="29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30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1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76cea4-3086-4dea-a929-70cf350c881a" ContentTypeId="0x01010091F31BF392871E4AB6E277D297859ADF01" PreviousValue="tru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>
      <Value>5</Value>
      <Value>3</Value>
      <Value>1</Value>
    </TaxCatchAll>
    <Contactpersoon xmlns="451ceeed-c77b-4a37-aea6-85893f5a9fb4">
      <UserInfo>
        <DisplayName/>
        <AccountId xsi:nil="true"/>
        <AccountType/>
      </UserInfo>
    </Contactpersoon>
    <EigenaarKennisBasisDocument xmlns="cdbe2661-d840-4850-8710-6d272de092d7" xsi:nil="true"/>
    <TaxKeywordTaxHTField xmlns="451ceeed-c77b-4a37-aea6-85893f5a9fb4">
      <Terms xmlns="http://schemas.microsoft.com/office/infopath/2007/PartnerControls"/>
    </TaxKeywordTaxHTField>
    <o5e923ed7cea4d4092a8dd36d4299ee8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KennisBasis:Kennisnetwerk:Afdeling</TermName>
          <TermId xmlns="http://schemas.microsoft.com/office/infopath/2007/PartnerControls">f40fd2a1-254d-4f5d-a581-0b87e0d4a1cb</TermId>
        </TermInfo>
      </Terms>
    </o5e923ed7cea4d4092a8dd36d4299ee8>
    <ie2fe3e7d5304be5ba2792503bccda19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Niet beoordeeld</TermName>
          <TermId xmlns="http://schemas.microsoft.com/office/infopath/2007/PartnerControls">a2f02964-ec86-4ced-8125-ad4b0dcb2ecf</TermId>
        </TermInfo>
      </Terms>
    </ie2fe3e7d5304be5ba2792503bccda19>
    <hac2f2c6499e4144b3673a1fcb60196f xmlns="cdbe2661-d840-4850-8710-6d272de092d7">
      <Terms xmlns="http://schemas.microsoft.com/office/infopath/2007/PartnerControls"/>
    </hac2f2c6499e4144b3673a1fcb60196f>
    <hc0f62153c0847b9889c85c3d2d4ecd7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hc0f62153c0847b9889c85c3d2d4ecd7>
    <p5794e9d59e44bd8b49923f10f35147b xmlns="cdbe2661-d840-4850-8710-6d272de092d7">
      <Terms xmlns="http://schemas.microsoft.com/office/infopath/2007/PartnerControls"/>
    </p5794e9d59e44bd8b49923f10f35147b>
    <Verloopdatum xmlns="cdbe2661-d840-4850-8710-6d272de092d7" xsi:nil="true"/>
    <b39ef065e06e489a9d64a55da15c4643 xmlns="cdbe2661-d840-4850-8710-6d272de092d7">
      <Terms xmlns="http://schemas.microsoft.com/office/infopath/2007/PartnerControls"/>
    </b39ef065e06e489a9d64a55da15c4643>
    <_dlc_DocId xmlns="02998913-3846-4f08-8ba7-dc1a0ba2527b">AXWZHS7SHHFZ-945620435-1786</_dlc_DocId>
    <_dlc_DocIdUrl xmlns="02998913-3846-4f08-8ba7-dc1a0ba2527b">
      <Url>https://hoofdstad.sharepoint.com/sites/KB-RE-IB-ILF/_layouts/15/DocIdRedir.aspx?ID=AXWZHS7SHHFZ-945620435-1786</Url>
      <Description>AXWZHS7SHHFZ-945620435-1786</Description>
    </_dlc_DocIdUrl>
    <_dlc_DocIdPersistId xmlns="02998913-3846-4f08-8ba7-dc1a0ba2527b">false</_dlc_DocIdPersistId>
    <e76192b166a6497a80a49e88ec534b5a xmlns="cdbe2661-d840-4850-8710-6d272de092d7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9b904282-b3c0-464b-a9c1-c981b6016c99</TermId>
        </TermInfo>
      </Terms>
    </e76192b166a6497a80a49e88ec534b5a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69FE1B-6A40-4596-9906-ADA20CFB8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ceeed-c77b-4a37-aea6-85893f5a9fb4"/>
    <ds:schemaRef ds:uri="cdbe2661-d840-4850-8710-6d272de092d7"/>
    <ds:schemaRef ds:uri="02998913-3846-4f08-8ba7-dc1a0ba252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FD357C-925A-4F79-8AE6-0ADDA4F4D3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33EAA7-5CA0-4BBF-92B4-8DBF18A243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FA61CF-6B28-4BBE-86A5-55A346FB9B9D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2998913-3846-4f08-8ba7-dc1a0ba2527b"/>
  </ds:schemaRefs>
</ds:datastoreItem>
</file>

<file path=customXml/itemProps5.xml><?xml version="1.0" encoding="utf-8"?>
<ds:datastoreItem xmlns:ds="http://schemas.openxmlformats.org/officeDocument/2006/customXml" ds:itemID="{A62FED15-94F7-4A69-A5FF-8278F8B014E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5C5E4C-FA5C-4C61-A29A-214AD33A2F1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format_inschrijvingsbiljet_20161018</Template>
  <TotalTime>0</TotalTime>
  <Pages>2</Pages>
  <Words>215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Meijer, Gabriël</cp:lastModifiedBy>
  <cp:revision>3</cp:revision>
  <dcterms:created xsi:type="dcterms:W3CDTF">2025-12-19T14:08:00Z</dcterms:created>
  <dcterms:modified xsi:type="dcterms:W3CDTF">2025-12-19T14:08:00Z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0x01010091F31BF392871E4AB6E277D297859ADF010008A8E96855AE184DA8E9BB966E7722A8</vt:lpwstr>
  </property>
  <property fmtid="{D5CDD505-2E9C-101B-9397-08002B2CF9AE}" pid="3" name="_dlc_DocIdItemGuid">
    <vt:lpwstr>b80a5998-6361-4848-8401-e76f88747833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</Properties>
</file>